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F0D69">
      <w:pPr>
        <w:jc w:val="center"/>
        <w:rPr>
          <w:rFonts w:ascii="宋体" w:hAnsi="宋体" w:eastAsia="宋体" w:cstheme="minorBidi"/>
          <w:sz w:val="24"/>
          <w:szCs w:val="22"/>
          <w:lang w:val="en-US" w:eastAsia="en-US" w:bidi="ar-SA"/>
        </w:rPr>
      </w:pPr>
      <w:r>
        <w:rPr>
          <w:rFonts w:hint="eastAsia" w:ascii="黑体" w:hAnsi="黑体" w:eastAsia="黑体"/>
          <w:b/>
          <w:sz w:val="36"/>
          <w:lang w:val="en-US" w:eastAsia="zh-CN"/>
        </w:rPr>
        <w:t>安徽绿海商务职业学院</w:t>
      </w:r>
      <w:r>
        <w:rPr>
          <w:rFonts w:ascii="黑体" w:hAnsi="黑体" w:eastAsia="黑体"/>
          <w:b/>
          <w:sz w:val="36"/>
        </w:rPr>
        <w:t>教师参编教材审批表</w:t>
      </w:r>
    </w:p>
    <w:tbl>
      <w:tblPr>
        <w:tblStyle w:val="33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1275"/>
        <w:gridCol w:w="1230"/>
        <w:gridCol w:w="1470"/>
        <w:gridCol w:w="1597"/>
        <w:gridCol w:w="1847"/>
      </w:tblGrid>
      <w:tr w14:paraId="3FDD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16" w:type="dxa"/>
            <w:vAlign w:val="center"/>
          </w:tcPr>
          <w:p w14:paraId="710A09E6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姓名</w:t>
            </w:r>
          </w:p>
        </w:tc>
        <w:tc>
          <w:tcPr>
            <w:tcW w:w="1275" w:type="dxa"/>
            <w:vAlign w:val="center"/>
          </w:tcPr>
          <w:p w14:paraId="1DED1FDE">
            <w:pPr>
              <w:spacing w:after="0" w:line="240" w:lineRule="auto"/>
              <w:jc w:val="center"/>
            </w:pPr>
          </w:p>
        </w:tc>
        <w:tc>
          <w:tcPr>
            <w:tcW w:w="1230" w:type="dxa"/>
            <w:vAlign w:val="center"/>
          </w:tcPr>
          <w:p w14:paraId="242C3A9F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性别</w:t>
            </w:r>
          </w:p>
        </w:tc>
        <w:tc>
          <w:tcPr>
            <w:tcW w:w="1470" w:type="dxa"/>
            <w:vAlign w:val="center"/>
          </w:tcPr>
          <w:p w14:paraId="4D98F229">
            <w:pPr>
              <w:spacing w:after="0" w:line="240" w:lineRule="auto"/>
              <w:jc w:val="center"/>
            </w:pPr>
          </w:p>
        </w:tc>
        <w:tc>
          <w:tcPr>
            <w:tcW w:w="1597" w:type="dxa"/>
            <w:vAlign w:val="center"/>
          </w:tcPr>
          <w:p w14:paraId="6E6D515D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出生年月</w:t>
            </w:r>
          </w:p>
        </w:tc>
        <w:tc>
          <w:tcPr>
            <w:tcW w:w="1847" w:type="dxa"/>
            <w:vAlign w:val="center"/>
          </w:tcPr>
          <w:p w14:paraId="1D35125A">
            <w:pPr>
              <w:spacing w:after="0" w:line="240" w:lineRule="auto"/>
              <w:jc w:val="both"/>
            </w:pPr>
          </w:p>
        </w:tc>
      </w:tr>
      <w:tr w14:paraId="43782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916" w:type="dxa"/>
            <w:vAlign w:val="center"/>
          </w:tcPr>
          <w:p w14:paraId="319EF72B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1C0FC0E1">
            <w:pPr>
              <w:spacing w:after="0" w:line="240" w:lineRule="auto"/>
              <w:jc w:val="center"/>
            </w:pPr>
          </w:p>
        </w:tc>
        <w:tc>
          <w:tcPr>
            <w:tcW w:w="1230" w:type="dxa"/>
            <w:vAlign w:val="center"/>
          </w:tcPr>
          <w:p w14:paraId="68973FE6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学历/学位</w:t>
            </w:r>
          </w:p>
        </w:tc>
        <w:tc>
          <w:tcPr>
            <w:tcW w:w="1470" w:type="dxa"/>
            <w:vAlign w:val="center"/>
          </w:tcPr>
          <w:p w14:paraId="24BD2AF5">
            <w:pPr>
              <w:spacing w:after="0" w:line="240" w:lineRule="auto"/>
              <w:jc w:val="center"/>
            </w:pPr>
          </w:p>
        </w:tc>
        <w:tc>
          <w:tcPr>
            <w:tcW w:w="1597" w:type="dxa"/>
            <w:vAlign w:val="center"/>
          </w:tcPr>
          <w:p w14:paraId="4E523C77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专业技术职称</w:t>
            </w:r>
          </w:p>
        </w:tc>
        <w:tc>
          <w:tcPr>
            <w:tcW w:w="1847" w:type="dxa"/>
            <w:vAlign w:val="center"/>
          </w:tcPr>
          <w:p w14:paraId="0C2AA4EB">
            <w:pPr>
              <w:spacing w:after="0" w:line="240" w:lineRule="auto"/>
              <w:jc w:val="both"/>
            </w:pPr>
          </w:p>
        </w:tc>
      </w:tr>
      <w:tr w14:paraId="144C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916" w:type="dxa"/>
            <w:vAlign w:val="center"/>
          </w:tcPr>
          <w:p w14:paraId="35AD174A">
            <w:pPr>
              <w:spacing w:after="0" w:line="240" w:lineRule="auto"/>
              <w:jc w:val="center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所在教研室/专业</w:t>
            </w:r>
          </w:p>
        </w:tc>
        <w:tc>
          <w:tcPr>
            <w:tcW w:w="1275" w:type="dxa"/>
            <w:vAlign w:val="center"/>
          </w:tcPr>
          <w:p w14:paraId="22BACDBB">
            <w:pPr>
              <w:spacing w:after="0" w:line="240" w:lineRule="auto"/>
              <w:jc w:val="center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230" w:type="dxa"/>
            <w:vAlign w:val="center"/>
          </w:tcPr>
          <w:p w14:paraId="54DE2DD4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任教课程</w:t>
            </w:r>
          </w:p>
        </w:tc>
        <w:tc>
          <w:tcPr>
            <w:tcW w:w="1470" w:type="dxa"/>
            <w:vAlign w:val="center"/>
          </w:tcPr>
          <w:p w14:paraId="2C0DBC7C">
            <w:pPr>
              <w:spacing w:after="0" w:line="240" w:lineRule="auto"/>
              <w:jc w:val="both"/>
            </w:pPr>
          </w:p>
        </w:tc>
        <w:tc>
          <w:tcPr>
            <w:tcW w:w="1597" w:type="dxa"/>
            <w:vAlign w:val="center"/>
          </w:tcPr>
          <w:p w14:paraId="5D7D67D3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从教年限</w:t>
            </w:r>
          </w:p>
        </w:tc>
        <w:tc>
          <w:tcPr>
            <w:tcW w:w="1847" w:type="dxa"/>
            <w:vAlign w:val="center"/>
          </w:tcPr>
          <w:p w14:paraId="6B9A9D2C">
            <w:pPr>
              <w:spacing w:after="0" w:line="240" w:lineRule="auto"/>
              <w:jc w:val="both"/>
            </w:pPr>
          </w:p>
        </w:tc>
      </w:tr>
      <w:tr w14:paraId="08EE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916" w:type="dxa"/>
            <w:vAlign w:val="center"/>
          </w:tcPr>
          <w:p w14:paraId="3A99F697">
            <w:pPr>
              <w:spacing w:after="0" w:line="240" w:lineRule="auto"/>
              <w:jc w:val="center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联系电话</w:t>
            </w:r>
          </w:p>
        </w:tc>
        <w:tc>
          <w:tcPr>
            <w:tcW w:w="7419" w:type="dxa"/>
            <w:gridSpan w:val="5"/>
            <w:vAlign w:val="center"/>
          </w:tcPr>
          <w:p w14:paraId="1B92C7C7">
            <w:pPr>
              <w:spacing w:after="0" w:line="240" w:lineRule="auto"/>
              <w:jc w:val="both"/>
            </w:pPr>
          </w:p>
        </w:tc>
      </w:tr>
      <w:tr w14:paraId="1965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335" w:type="dxa"/>
            <w:gridSpan w:val="6"/>
            <w:vAlign w:val="center"/>
          </w:tcPr>
          <w:p w14:paraId="11B11379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参编教材基本信息</w:t>
            </w:r>
          </w:p>
        </w:tc>
      </w:tr>
      <w:tr w14:paraId="256D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916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0DF8B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教材全称</w:t>
            </w:r>
          </w:p>
        </w:tc>
        <w:tc>
          <w:tcPr>
            <w:tcW w:w="7419" w:type="dxa"/>
            <w:gridSpan w:val="5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6316B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</w:pPr>
          </w:p>
        </w:tc>
      </w:tr>
      <w:tr w14:paraId="12410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916" w:type="dxa"/>
            <w:vAlign w:val="center"/>
          </w:tcPr>
          <w:p w14:paraId="1B9F62A0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适配专业</w:t>
            </w:r>
          </w:p>
        </w:tc>
        <w:tc>
          <w:tcPr>
            <w:tcW w:w="7419" w:type="dxa"/>
            <w:gridSpan w:val="5"/>
            <w:vAlign w:val="center"/>
          </w:tcPr>
          <w:p w14:paraId="1C73A245">
            <w:pPr>
              <w:spacing w:after="0" w:line="240" w:lineRule="auto"/>
              <w:jc w:val="left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□中职</w:t>
            </w: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 xml:space="preserve">                             □</w:t>
            </w: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高职</w:t>
            </w:r>
          </w:p>
          <w:p w14:paraId="54408F3D">
            <w:pPr>
              <w:spacing w:after="0" w:line="240" w:lineRule="auto"/>
              <w:jc w:val="left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</w:p>
          <w:p w14:paraId="4B963B7E">
            <w:pPr>
              <w:spacing w:after="0" w:line="240" w:lineRule="auto"/>
              <w:jc w:val="both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对应专业：</w:t>
            </w:r>
          </w:p>
          <w:p w14:paraId="1E5CB20D">
            <w:pPr>
              <w:spacing w:after="0" w:line="240" w:lineRule="auto"/>
              <w:jc w:val="both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</w:p>
        </w:tc>
      </w:tr>
      <w:tr w14:paraId="3D8F9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916" w:type="dxa"/>
            <w:vAlign w:val="center"/>
          </w:tcPr>
          <w:p w14:paraId="511659AF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教材类型</w:t>
            </w:r>
          </w:p>
        </w:tc>
        <w:tc>
          <w:tcPr>
            <w:tcW w:w="7419" w:type="dxa"/>
            <w:gridSpan w:val="5"/>
            <w:vAlign w:val="center"/>
          </w:tcPr>
          <w:p w14:paraId="2B46104D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宋体" w:hAnsi="宋体" w:eastAsia="宋体"/>
                <w:b/>
                <w:bCs/>
                <w:sz w:val="22"/>
              </w:rPr>
              <w:t>□新编教材 □修订教材 □校本教材 □规划教材（□国家级 □省级）</w:t>
            </w:r>
          </w:p>
          <w:p w14:paraId="76A475BD">
            <w:pPr>
              <w:spacing w:after="0" w:line="240" w:lineRule="auto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□其他（备注   ）</w:t>
            </w:r>
          </w:p>
        </w:tc>
      </w:tr>
      <w:tr w14:paraId="22F7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916" w:type="dxa"/>
            <w:vAlign w:val="center"/>
          </w:tcPr>
          <w:p w14:paraId="61EE495A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出版级别</w:t>
            </w:r>
          </w:p>
        </w:tc>
        <w:tc>
          <w:tcPr>
            <w:tcW w:w="7419" w:type="dxa"/>
            <w:gridSpan w:val="5"/>
            <w:vAlign w:val="center"/>
          </w:tcPr>
          <w:p w14:paraId="209679CB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b/>
                <w:bCs/>
                <w:sz w:val="22"/>
              </w:rPr>
              <w:t>□公开正式出版 □校内印制使用</w:t>
            </w:r>
          </w:p>
        </w:tc>
      </w:tr>
      <w:tr w14:paraId="1679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16" w:type="dxa"/>
            <w:vAlign w:val="center"/>
          </w:tcPr>
          <w:p w14:paraId="23986C17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主编/总主编</w:t>
            </w:r>
          </w:p>
        </w:tc>
        <w:tc>
          <w:tcPr>
            <w:tcW w:w="1275" w:type="dxa"/>
            <w:vAlign w:val="center"/>
          </w:tcPr>
          <w:p w14:paraId="3C8B1EAD">
            <w:pPr>
              <w:spacing w:after="0" w:line="240" w:lineRule="auto"/>
              <w:jc w:val="both"/>
            </w:pPr>
          </w:p>
        </w:tc>
        <w:tc>
          <w:tcPr>
            <w:tcW w:w="1230" w:type="dxa"/>
            <w:vAlign w:val="center"/>
          </w:tcPr>
          <w:p w14:paraId="381D96A0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出版单位</w:t>
            </w:r>
          </w:p>
        </w:tc>
        <w:tc>
          <w:tcPr>
            <w:tcW w:w="1470" w:type="dxa"/>
            <w:vAlign w:val="center"/>
          </w:tcPr>
          <w:p w14:paraId="50B35874">
            <w:pPr>
              <w:spacing w:after="0" w:line="240" w:lineRule="auto"/>
              <w:jc w:val="both"/>
            </w:pPr>
          </w:p>
        </w:tc>
        <w:tc>
          <w:tcPr>
            <w:tcW w:w="1597" w:type="dxa"/>
            <w:vAlign w:val="center"/>
          </w:tcPr>
          <w:p w14:paraId="6BF2D6E3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计划出版时间</w:t>
            </w:r>
          </w:p>
        </w:tc>
        <w:tc>
          <w:tcPr>
            <w:tcW w:w="1847" w:type="dxa"/>
            <w:vAlign w:val="center"/>
          </w:tcPr>
          <w:p w14:paraId="2412729B">
            <w:pPr>
              <w:spacing w:after="0" w:line="240" w:lineRule="auto"/>
              <w:ind w:firstLine="440" w:firstLineChars="200"/>
              <w:jc w:val="both"/>
            </w:pPr>
            <w:r>
              <w:rPr>
                <w:rFonts w:ascii="宋体" w:hAnsi="宋体" w:eastAsia="宋体"/>
                <w:sz w:val="22"/>
              </w:rPr>
              <w:t>年  月</w:t>
            </w:r>
          </w:p>
        </w:tc>
      </w:tr>
      <w:tr w14:paraId="0305D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6" w:type="dxa"/>
            <w:vAlign w:val="center"/>
          </w:tcPr>
          <w:p w14:paraId="026688E6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书号（ISBN）</w:t>
            </w:r>
            <w:r>
              <w:rPr>
                <w:rFonts w:ascii="宋体" w:hAnsi="宋体" w:eastAsia="宋体"/>
                <w:sz w:val="22"/>
                <w:szCs w:val="22"/>
              </w:rPr>
              <w:t>（未出版可后续补充）</w:t>
            </w:r>
          </w:p>
        </w:tc>
        <w:tc>
          <w:tcPr>
            <w:tcW w:w="2505" w:type="dxa"/>
            <w:gridSpan w:val="2"/>
            <w:vAlign w:val="center"/>
          </w:tcPr>
          <w:p w14:paraId="4C4627C4">
            <w:pPr>
              <w:spacing w:after="0" w:line="240" w:lineRule="auto"/>
              <w:jc w:val="both"/>
            </w:pPr>
          </w:p>
        </w:tc>
        <w:tc>
          <w:tcPr>
            <w:tcW w:w="1470" w:type="dxa"/>
            <w:vAlign w:val="center"/>
          </w:tcPr>
          <w:p w14:paraId="16511D87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教材适用学期</w:t>
            </w:r>
          </w:p>
        </w:tc>
        <w:tc>
          <w:tcPr>
            <w:tcW w:w="3444" w:type="dxa"/>
            <w:gridSpan w:val="2"/>
            <w:vAlign w:val="center"/>
          </w:tcPr>
          <w:p w14:paraId="1DB8BF07">
            <w:pPr>
              <w:spacing w:after="0" w:line="240" w:lineRule="auto"/>
              <w:jc w:val="both"/>
            </w:pPr>
          </w:p>
          <w:p w14:paraId="00DAB219">
            <w:pPr>
              <w:spacing w:after="0" w:line="240" w:lineRule="auto"/>
              <w:jc w:val="both"/>
            </w:pPr>
          </w:p>
        </w:tc>
      </w:tr>
      <w:tr w14:paraId="17CCF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916" w:type="dxa"/>
            <w:vAlign w:val="center"/>
          </w:tcPr>
          <w:p w14:paraId="4D6BD023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配套授课学时</w:t>
            </w:r>
          </w:p>
        </w:tc>
        <w:tc>
          <w:tcPr>
            <w:tcW w:w="7419" w:type="dxa"/>
            <w:gridSpan w:val="5"/>
            <w:vAlign w:val="center"/>
          </w:tcPr>
          <w:p w14:paraId="379F4C04">
            <w:pPr>
              <w:spacing w:after="0" w:line="240" w:lineRule="auto"/>
              <w:jc w:val="both"/>
            </w:pPr>
          </w:p>
        </w:tc>
      </w:tr>
      <w:tr w14:paraId="6F3D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9335" w:type="dxa"/>
            <w:gridSpan w:val="6"/>
            <w:vAlign w:val="center"/>
          </w:tcPr>
          <w:p w14:paraId="10548FE0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编写工作相关信息</w:t>
            </w:r>
          </w:p>
        </w:tc>
      </w:tr>
      <w:tr w14:paraId="4F75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916" w:type="dxa"/>
            <w:vAlign w:val="center"/>
          </w:tcPr>
          <w:p w14:paraId="2E2B0B2D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本人编写身份</w:t>
            </w:r>
          </w:p>
        </w:tc>
        <w:tc>
          <w:tcPr>
            <w:tcW w:w="7419" w:type="dxa"/>
            <w:gridSpan w:val="5"/>
            <w:vAlign w:val="center"/>
          </w:tcPr>
          <w:p w14:paraId="19EC6263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b/>
                <w:bCs/>
                <w:sz w:val="22"/>
              </w:rPr>
              <w:t xml:space="preserve">□主编  </w:t>
            </w:r>
            <w:r>
              <w:rPr>
                <w:rFonts w:hint="eastAsia"/>
                <w:b/>
                <w:bCs/>
                <w:sz w:val="22"/>
                <w:lang w:val="en-US" w:eastAsia="zh-CN"/>
              </w:rPr>
              <w:t xml:space="preserve">    </w:t>
            </w:r>
            <w:r>
              <w:rPr>
                <w:rFonts w:ascii="宋体" w:hAnsi="宋体" w:eastAsia="宋体"/>
                <w:b/>
                <w:bCs/>
                <w:sz w:val="22"/>
              </w:rPr>
              <w:t xml:space="preserve">□副主编  </w:t>
            </w:r>
            <w:r>
              <w:rPr>
                <w:rFonts w:hint="eastAsia"/>
                <w:b/>
                <w:bCs/>
                <w:sz w:val="22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b/>
                <w:bCs/>
                <w:sz w:val="22"/>
              </w:rPr>
              <w:t>□参编</w:t>
            </w:r>
          </w:p>
        </w:tc>
      </w:tr>
      <w:tr w14:paraId="2E5EC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916" w:type="dxa"/>
            <w:vAlign w:val="center"/>
          </w:tcPr>
          <w:p w14:paraId="3F963015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承担编写章节</w:t>
            </w:r>
          </w:p>
        </w:tc>
        <w:tc>
          <w:tcPr>
            <w:tcW w:w="7419" w:type="dxa"/>
            <w:gridSpan w:val="5"/>
            <w:vAlign w:val="center"/>
          </w:tcPr>
          <w:p w14:paraId="36673364">
            <w:pPr>
              <w:spacing w:after="0" w:line="240" w:lineRule="auto"/>
              <w:jc w:val="both"/>
            </w:pPr>
          </w:p>
          <w:p w14:paraId="5D798AA1">
            <w:pPr>
              <w:spacing w:after="0" w:line="240" w:lineRule="auto"/>
              <w:jc w:val="both"/>
            </w:pPr>
          </w:p>
        </w:tc>
      </w:tr>
      <w:tr w14:paraId="2CD64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916" w:type="dxa"/>
            <w:vAlign w:val="center"/>
          </w:tcPr>
          <w:p w14:paraId="2117E3C2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编写字数</w:t>
            </w:r>
          </w:p>
        </w:tc>
        <w:tc>
          <w:tcPr>
            <w:tcW w:w="7419" w:type="dxa"/>
            <w:gridSpan w:val="5"/>
            <w:vAlign w:val="center"/>
          </w:tcPr>
          <w:p w14:paraId="2C9316FF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b/>
                <w:bCs/>
                <w:sz w:val="22"/>
              </w:rPr>
              <w:t>共计        万字，占全书比例        %</w:t>
            </w:r>
          </w:p>
        </w:tc>
      </w:tr>
      <w:tr w14:paraId="49E5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916" w:type="dxa"/>
            <w:vAlign w:val="center"/>
          </w:tcPr>
          <w:p w14:paraId="54F3A7FC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编写周期</w:t>
            </w:r>
          </w:p>
        </w:tc>
        <w:tc>
          <w:tcPr>
            <w:tcW w:w="7419" w:type="dxa"/>
            <w:gridSpan w:val="5"/>
            <w:vAlign w:val="center"/>
          </w:tcPr>
          <w:p w14:paraId="03F4A264">
            <w:pPr>
              <w:spacing w:after="0" w:line="240" w:lineRule="auto"/>
              <w:ind w:firstLine="660" w:firstLineChars="300"/>
              <w:jc w:val="both"/>
            </w:pPr>
            <w:r>
              <w:rPr>
                <w:rFonts w:ascii="宋体" w:hAnsi="宋体" w:eastAsia="宋体"/>
                <w:sz w:val="22"/>
              </w:rPr>
              <w:t xml:space="preserve">年  月 </w:t>
            </w:r>
            <w:r>
              <w:rPr>
                <w:rFonts w:hint="eastAsia"/>
                <w:sz w:val="22"/>
                <w:lang w:eastAsia="zh-CN"/>
              </w:rPr>
              <w:t>————</w:t>
            </w:r>
            <w:r>
              <w:rPr>
                <w:rFonts w:hint="eastAsia"/>
                <w:sz w:val="22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2"/>
              </w:rPr>
              <w:t>年  月</w:t>
            </w:r>
          </w:p>
        </w:tc>
      </w:tr>
      <w:tr w14:paraId="47C18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6" w:type="dxa"/>
            <w:vAlign w:val="center"/>
          </w:tcPr>
          <w:p w14:paraId="6756DF9B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教材编写必要性说明</w:t>
            </w:r>
          </w:p>
        </w:tc>
        <w:tc>
          <w:tcPr>
            <w:tcW w:w="7419" w:type="dxa"/>
            <w:gridSpan w:val="5"/>
            <w:vAlign w:val="center"/>
          </w:tcPr>
          <w:p w14:paraId="35AA7CEB">
            <w:pPr>
              <w:spacing w:after="0" w:line="240" w:lineRule="auto"/>
              <w:jc w:val="both"/>
            </w:pPr>
          </w:p>
          <w:p w14:paraId="308198B9">
            <w:pPr>
              <w:spacing w:after="0" w:line="240" w:lineRule="auto"/>
              <w:jc w:val="both"/>
            </w:pPr>
          </w:p>
          <w:p w14:paraId="64C0E6B6">
            <w:pPr>
              <w:spacing w:after="0" w:line="240" w:lineRule="auto"/>
              <w:jc w:val="both"/>
            </w:pPr>
          </w:p>
        </w:tc>
      </w:tr>
      <w:tr w14:paraId="5ACA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9335" w:type="dxa"/>
            <w:gridSpan w:val="6"/>
            <w:vAlign w:val="center"/>
          </w:tcPr>
          <w:p w14:paraId="427455B5">
            <w:pPr>
              <w:spacing w:after="0" w:line="240" w:lineRule="auto"/>
              <w:jc w:val="left"/>
            </w:pPr>
            <w:r>
              <w:rPr>
                <w:rFonts w:ascii="宋体" w:hAnsi="宋体" w:eastAsia="宋体"/>
                <w:sz w:val="22"/>
              </w:rPr>
              <w:t>本教材紧扣职业教育人才培养目标，贴合对应专业课程标准，适配岗位技能教学需求。内容融入行业新技术、新工艺、新规范，兼顾理论基础与实操训练，能够弥补现有教材内容滞后、贴合岗位度不足的问题，可有效提升课堂教学针对性和实效性，契合职业学校技能型人才培养要求。</w:t>
            </w:r>
          </w:p>
        </w:tc>
      </w:tr>
      <w:tr w14:paraId="0CD1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9335" w:type="dxa"/>
            <w:gridSpan w:val="6"/>
            <w:vAlign w:val="center"/>
          </w:tcPr>
          <w:p w14:paraId="70A3FB3E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个人编写能力及教学匹配说明</w:t>
            </w:r>
          </w:p>
        </w:tc>
      </w:tr>
      <w:tr w14:paraId="6595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5" w:type="dxa"/>
            <w:gridSpan w:val="6"/>
            <w:vAlign w:val="center"/>
          </w:tcPr>
          <w:p w14:paraId="61961198">
            <w:pPr>
              <w:spacing w:after="0" w:line="240" w:lineRule="auto"/>
              <w:jc w:val="both"/>
              <w:rPr>
                <w:rFonts w:ascii="宋体" w:hAnsi="宋体" w:eastAsia="宋体"/>
                <w:sz w:val="22"/>
              </w:rPr>
            </w:pPr>
            <w:r>
              <w:rPr>
                <w:rFonts w:ascii="宋体" w:hAnsi="宋体" w:eastAsia="宋体"/>
                <w:sz w:val="22"/>
              </w:rPr>
              <w:t>本人长期从事本专业教学工作，熟悉课程教学重难点、学生学情及行业岗位标准，具备扎实的专业理论功底和丰富的实践教学经验。严格按照职业教育教材编写规范开展编写工作，编写内容贴合教学实际、符合课程大纲，无意识形态、知识性、政治性错误，内容科学规范、实用性强，能够保质保量完成本次教材编写任务。</w:t>
            </w:r>
          </w:p>
          <w:p w14:paraId="51368830">
            <w:pPr>
              <w:spacing w:after="0" w:line="240" w:lineRule="auto"/>
              <w:jc w:val="both"/>
              <w:rPr>
                <w:rFonts w:ascii="宋体" w:hAnsi="宋体" w:eastAsia="宋体"/>
                <w:sz w:val="22"/>
              </w:rPr>
            </w:pPr>
          </w:p>
        </w:tc>
      </w:tr>
      <w:tr w14:paraId="3140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6" w:type="dxa"/>
            <w:vAlign w:val="center"/>
          </w:tcPr>
          <w:p w14:paraId="5CDF4622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申请人签字：</w:t>
            </w:r>
          </w:p>
        </w:tc>
        <w:tc>
          <w:tcPr>
            <w:tcW w:w="2505" w:type="dxa"/>
            <w:gridSpan w:val="2"/>
            <w:vAlign w:val="center"/>
          </w:tcPr>
          <w:p w14:paraId="13879FA8">
            <w:pPr>
              <w:spacing w:after="0" w:line="240" w:lineRule="auto"/>
              <w:jc w:val="both"/>
            </w:pPr>
          </w:p>
          <w:p w14:paraId="6C986A0F">
            <w:pPr>
              <w:spacing w:after="0" w:line="240" w:lineRule="auto"/>
              <w:jc w:val="both"/>
            </w:pPr>
          </w:p>
        </w:tc>
        <w:tc>
          <w:tcPr>
            <w:tcW w:w="4914" w:type="dxa"/>
            <w:gridSpan w:val="3"/>
            <w:vAlign w:val="center"/>
          </w:tcPr>
          <w:p w14:paraId="1D88DC86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日期：    年  月  日</w:t>
            </w:r>
          </w:p>
        </w:tc>
      </w:tr>
      <w:tr w14:paraId="6ADA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335" w:type="dxa"/>
            <w:gridSpan w:val="6"/>
            <w:vAlign w:val="center"/>
          </w:tcPr>
          <w:p w14:paraId="46C8FC94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各级审核审批意见</w:t>
            </w:r>
          </w:p>
        </w:tc>
      </w:tr>
      <w:tr w14:paraId="65FFC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9335" w:type="dxa"/>
            <w:gridSpan w:val="6"/>
            <w:vAlign w:val="center"/>
          </w:tcPr>
          <w:p w14:paraId="44067EC6">
            <w:pPr>
              <w:spacing w:after="0" w:line="240" w:lineRule="auto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教研室审核意见</w:t>
            </w: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（</w:t>
            </w: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审核内容：教师资质、编写内容与课程匹配度、教学适用性、内容规范性</w:t>
            </w: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）</w:t>
            </w:r>
          </w:p>
          <w:p w14:paraId="6A09BD63">
            <w:pPr>
              <w:spacing w:after="0" w:line="240" w:lineRule="auto"/>
              <w:jc w:val="both"/>
            </w:pPr>
          </w:p>
          <w:p w14:paraId="7DB15C20">
            <w:pPr>
              <w:spacing w:after="0" w:line="240" w:lineRule="auto"/>
              <w:jc w:val="both"/>
            </w:pPr>
          </w:p>
        </w:tc>
      </w:tr>
      <w:tr w14:paraId="4DDB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1" w:type="dxa"/>
            <w:gridSpan w:val="2"/>
            <w:vAlign w:val="center"/>
          </w:tcPr>
          <w:p w14:paraId="313CAA7D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教研室主任签字：</w:t>
            </w:r>
          </w:p>
          <w:p w14:paraId="4F737B2E">
            <w:pPr>
              <w:spacing w:after="0" w:line="240" w:lineRule="auto"/>
              <w:jc w:val="both"/>
            </w:pPr>
          </w:p>
        </w:tc>
        <w:tc>
          <w:tcPr>
            <w:tcW w:w="1230" w:type="dxa"/>
            <w:vAlign w:val="center"/>
          </w:tcPr>
          <w:p w14:paraId="5110149E">
            <w:pPr>
              <w:spacing w:after="0" w:line="240" w:lineRule="auto"/>
              <w:jc w:val="both"/>
            </w:pPr>
          </w:p>
        </w:tc>
        <w:tc>
          <w:tcPr>
            <w:tcW w:w="1470" w:type="dxa"/>
            <w:vAlign w:val="center"/>
          </w:tcPr>
          <w:p w14:paraId="7B38DAFE">
            <w:pPr>
              <w:spacing w:after="0" w:line="240" w:lineRule="auto"/>
              <w:jc w:val="center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部门</w:t>
            </w:r>
          </w:p>
          <w:p w14:paraId="0FF69482">
            <w:pPr>
              <w:spacing w:after="0" w:line="240" w:lineRule="auto"/>
              <w:jc w:val="center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（盖章）</w:t>
            </w:r>
          </w:p>
        </w:tc>
        <w:tc>
          <w:tcPr>
            <w:tcW w:w="3444" w:type="dxa"/>
            <w:gridSpan w:val="2"/>
            <w:vAlign w:val="center"/>
          </w:tcPr>
          <w:p w14:paraId="67744C19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sz w:val="22"/>
              </w:rPr>
              <w:t>日期：    年  月  日</w:t>
            </w:r>
          </w:p>
        </w:tc>
      </w:tr>
      <w:tr w14:paraId="7D655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5" w:type="dxa"/>
            <w:gridSpan w:val="6"/>
            <w:vAlign w:val="center"/>
          </w:tcPr>
          <w:p w14:paraId="4D9F59C7">
            <w:pPr>
              <w:spacing w:after="0" w:line="240" w:lineRule="auto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二级</w:t>
            </w: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学</w:t>
            </w: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院审核意见</w:t>
            </w: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（</w:t>
            </w: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审核内容：教材建设合规性、专业适配性、整体质量、意识形态审核</w:t>
            </w:r>
            <w:r>
              <w:rPr>
                <w:rFonts w:hint="eastAsia"/>
                <w:lang w:eastAsia="zh-CN"/>
              </w:rPr>
              <w:t>）</w:t>
            </w:r>
          </w:p>
          <w:p w14:paraId="431BD825">
            <w:pPr>
              <w:spacing w:after="0" w:line="240" w:lineRule="auto"/>
              <w:jc w:val="both"/>
            </w:pPr>
          </w:p>
          <w:p w14:paraId="44E89A1A">
            <w:pPr>
              <w:spacing w:after="0" w:line="240" w:lineRule="auto"/>
              <w:jc w:val="both"/>
            </w:pPr>
          </w:p>
          <w:p w14:paraId="449863BC">
            <w:pPr>
              <w:spacing w:after="0" w:line="240" w:lineRule="auto"/>
              <w:jc w:val="both"/>
            </w:pPr>
          </w:p>
        </w:tc>
      </w:tr>
      <w:tr w14:paraId="017E1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3191" w:type="dxa"/>
            <w:gridSpan w:val="2"/>
            <w:vAlign w:val="center"/>
          </w:tcPr>
          <w:p w14:paraId="07C5DA7C">
            <w:pPr>
              <w:spacing w:after="0" w:line="240" w:lineRule="auto"/>
              <w:jc w:val="both"/>
            </w:pP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学院</w:t>
            </w: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负责人签字：</w:t>
            </w:r>
          </w:p>
        </w:tc>
        <w:tc>
          <w:tcPr>
            <w:tcW w:w="1230" w:type="dxa"/>
            <w:vAlign w:val="center"/>
          </w:tcPr>
          <w:p w14:paraId="5FDE3D25">
            <w:pPr>
              <w:spacing w:after="0" w:line="240" w:lineRule="auto"/>
              <w:jc w:val="both"/>
            </w:pPr>
          </w:p>
        </w:tc>
        <w:tc>
          <w:tcPr>
            <w:tcW w:w="1470" w:type="dxa"/>
            <w:vAlign w:val="center"/>
          </w:tcPr>
          <w:p w14:paraId="4DD077C0">
            <w:pPr>
              <w:spacing w:after="0" w:line="240" w:lineRule="auto"/>
              <w:jc w:val="center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部门</w:t>
            </w:r>
          </w:p>
          <w:p w14:paraId="014F4982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（盖章）</w:t>
            </w:r>
          </w:p>
        </w:tc>
        <w:tc>
          <w:tcPr>
            <w:tcW w:w="3444" w:type="dxa"/>
            <w:gridSpan w:val="2"/>
            <w:vAlign w:val="center"/>
          </w:tcPr>
          <w:p w14:paraId="4D4EFD6A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sz w:val="22"/>
              </w:rPr>
              <w:t>日期：    年  月  日</w:t>
            </w:r>
          </w:p>
        </w:tc>
      </w:tr>
      <w:tr w14:paraId="46F99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9335" w:type="dxa"/>
            <w:gridSpan w:val="6"/>
            <w:vAlign w:val="center"/>
          </w:tcPr>
          <w:p w14:paraId="5CC7F1B1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教务处（教材管理部门）审核意见</w:t>
            </w:r>
          </w:p>
          <w:p w14:paraId="65484689">
            <w:pPr>
              <w:spacing w:after="0" w:line="240" w:lineRule="auto"/>
              <w:jc w:val="both"/>
            </w:pPr>
          </w:p>
          <w:p w14:paraId="07E667AC">
            <w:pPr>
              <w:spacing w:after="0" w:line="240" w:lineRule="auto"/>
              <w:jc w:val="both"/>
            </w:pPr>
          </w:p>
          <w:p w14:paraId="0526F22E">
            <w:pPr>
              <w:spacing w:after="0" w:line="240" w:lineRule="auto"/>
              <w:jc w:val="both"/>
            </w:pPr>
          </w:p>
        </w:tc>
      </w:tr>
      <w:tr w14:paraId="22AD9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191" w:type="dxa"/>
            <w:gridSpan w:val="2"/>
            <w:vAlign w:val="center"/>
          </w:tcPr>
          <w:p w14:paraId="51F81CD8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负责人签字：</w:t>
            </w:r>
          </w:p>
        </w:tc>
        <w:tc>
          <w:tcPr>
            <w:tcW w:w="1230" w:type="dxa"/>
            <w:vAlign w:val="center"/>
          </w:tcPr>
          <w:p w14:paraId="570E075B">
            <w:pPr>
              <w:spacing w:after="0" w:line="240" w:lineRule="auto"/>
              <w:jc w:val="both"/>
            </w:pPr>
          </w:p>
        </w:tc>
        <w:tc>
          <w:tcPr>
            <w:tcW w:w="1470" w:type="dxa"/>
            <w:vAlign w:val="center"/>
          </w:tcPr>
          <w:p w14:paraId="0B2553A3">
            <w:pPr>
              <w:spacing w:after="0" w:line="240" w:lineRule="auto"/>
              <w:jc w:val="center"/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部门</w:t>
            </w:r>
          </w:p>
          <w:p w14:paraId="624BF0A1">
            <w:pPr>
              <w:spacing w:after="0" w:line="240" w:lineRule="auto"/>
              <w:jc w:val="right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（盖章）：</w:t>
            </w:r>
          </w:p>
        </w:tc>
        <w:tc>
          <w:tcPr>
            <w:tcW w:w="3444" w:type="dxa"/>
            <w:gridSpan w:val="2"/>
            <w:vAlign w:val="center"/>
          </w:tcPr>
          <w:p w14:paraId="73ABFCDD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sz w:val="22"/>
              </w:rPr>
              <w:t>日期：    年  月  日</w:t>
            </w:r>
          </w:p>
        </w:tc>
      </w:tr>
      <w:tr w14:paraId="20A1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5" w:type="dxa"/>
            <w:gridSpan w:val="6"/>
            <w:vAlign w:val="center"/>
          </w:tcPr>
          <w:p w14:paraId="68C1ABF6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学校主管领导审批意见</w:t>
            </w:r>
          </w:p>
          <w:p w14:paraId="696A8796">
            <w:pPr>
              <w:spacing w:after="0" w:line="240" w:lineRule="auto"/>
              <w:jc w:val="both"/>
            </w:pPr>
          </w:p>
          <w:p w14:paraId="33E7BBA4">
            <w:pPr>
              <w:spacing w:after="0" w:line="240" w:lineRule="auto"/>
              <w:jc w:val="both"/>
            </w:pPr>
          </w:p>
          <w:p w14:paraId="69321653">
            <w:pPr>
              <w:spacing w:after="0" w:line="240" w:lineRule="auto"/>
              <w:jc w:val="both"/>
            </w:pPr>
          </w:p>
          <w:p w14:paraId="51826545">
            <w:pPr>
              <w:spacing w:after="0" w:line="240" w:lineRule="auto"/>
              <w:jc w:val="both"/>
            </w:pPr>
          </w:p>
        </w:tc>
      </w:tr>
      <w:tr w14:paraId="2D65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421" w:type="dxa"/>
            <w:gridSpan w:val="3"/>
            <w:vAlign w:val="center"/>
          </w:tcPr>
          <w:p w14:paraId="6AE3C747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签字：</w:t>
            </w:r>
          </w:p>
        </w:tc>
        <w:tc>
          <w:tcPr>
            <w:tcW w:w="1470" w:type="dxa"/>
            <w:vAlign w:val="center"/>
          </w:tcPr>
          <w:p w14:paraId="444AAF0B">
            <w:pPr>
              <w:spacing w:after="0" w:line="240" w:lineRule="auto"/>
              <w:jc w:val="both"/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单位（盖章）：</w:t>
            </w:r>
          </w:p>
        </w:tc>
        <w:tc>
          <w:tcPr>
            <w:tcW w:w="3444" w:type="dxa"/>
            <w:gridSpan w:val="2"/>
            <w:vAlign w:val="center"/>
          </w:tcPr>
          <w:p w14:paraId="6A2871D4">
            <w:pPr>
              <w:spacing w:after="0" w:line="240" w:lineRule="auto"/>
              <w:jc w:val="both"/>
            </w:pPr>
            <w:r>
              <w:rPr>
                <w:rFonts w:ascii="宋体" w:hAnsi="宋体" w:eastAsia="宋体"/>
                <w:sz w:val="22"/>
              </w:rPr>
              <w:t>日期：    年  月  日</w:t>
            </w:r>
          </w:p>
        </w:tc>
      </w:tr>
      <w:tr w14:paraId="699E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9335" w:type="dxa"/>
            <w:gridSpan w:val="6"/>
            <w:vAlign w:val="center"/>
          </w:tcPr>
          <w:p w14:paraId="2905AB40">
            <w:pPr>
              <w:spacing w:after="0" w:line="240" w:lineRule="auto"/>
              <w:jc w:val="both"/>
            </w:pPr>
            <w:r>
              <w:rPr>
                <w:rFonts w:hint="eastAsia" w:cstheme="minorBidi"/>
                <w:b/>
                <w:bCs/>
                <w:sz w:val="22"/>
                <w:szCs w:val="22"/>
                <w:lang w:val="en-US" w:eastAsia="zh-CN" w:bidi="ar-SA"/>
              </w:rPr>
              <w:t>校党委</w:t>
            </w: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审批意见</w:t>
            </w:r>
          </w:p>
          <w:p w14:paraId="5B62DBF3">
            <w:pPr>
              <w:spacing w:after="0" w:line="240" w:lineRule="auto"/>
              <w:jc w:val="both"/>
              <w:rPr>
                <w:rFonts w:ascii="宋体" w:hAnsi="宋体" w:eastAsia="宋体"/>
                <w:sz w:val="22"/>
              </w:rPr>
            </w:pPr>
          </w:p>
          <w:p w14:paraId="384B64CB">
            <w:pPr>
              <w:spacing w:after="0" w:line="240" w:lineRule="auto"/>
              <w:jc w:val="both"/>
              <w:rPr>
                <w:rFonts w:ascii="宋体" w:hAnsi="宋体" w:eastAsia="宋体"/>
                <w:sz w:val="22"/>
              </w:rPr>
            </w:pPr>
          </w:p>
          <w:p w14:paraId="68265980">
            <w:pPr>
              <w:spacing w:after="0" w:line="240" w:lineRule="auto"/>
              <w:jc w:val="both"/>
              <w:rPr>
                <w:rFonts w:ascii="宋体" w:hAnsi="宋体" w:eastAsia="宋体"/>
                <w:sz w:val="22"/>
              </w:rPr>
            </w:pPr>
          </w:p>
        </w:tc>
      </w:tr>
      <w:tr w14:paraId="630D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4421" w:type="dxa"/>
            <w:gridSpan w:val="3"/>
            <w:shd w:val="clear" w:color="auto" w:fill="auto"/>
            <w:vAlign w:val="center"/>
          </w:tcPr>
          <w:p w14:paraId="435B2430">
            <w:pPr>
              <w:spacing w:after="0" w:line="240" w:lineRule="auto"/>
              <w:jc w:val="both"/>
              <w:rPr>
                <w:rFonts w:ascii="宋体" w:hAnsi="宋体" w:eastAsia="宋体" w:cstheme="minorBidi"/>
                <w:sz w:val="24"/>
                <w:szCs w:val="22"/>
                <w:lang w:val="en-US" w:eastAsia="en-US" w:bidi="ar-SA"/>
              </w:rPr>
            </w:pPr>
            <w:bookmarkStart w:id="0" w:name="_GoBack" w:colFirst="0" w:colLast="2"/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签字：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BBC312">
            <w:pPr>
              <w:spacing w:after="0" w:line="240" w:lineRule="auto"/>
              <w:jc w:val="both"/>
              <w:rPr>
                <w:rFonts w:ascii="宋体" w:hAnsi="宋体" w:eastAsia="宋体" w:cstheme="minorBidi"/>
                <w:sz w:val="24"/>
                <w:szCs w:val="22"/>
                <w:lang w:val="en-US" w:eastAsia="en-US" w:bidi="ar-SA"/>
              </w:rPr>
            </w:pPr>
            <w:r>
              <w:rPr>
                <w:rFonts w:ascii="宋体" w:hAnsi="宋体" w:eastAsia="宋体" w:cstheme="minorBidi"/>
                <w:b/>
                <w:bCs/>
                <w:sz w:val="22"/>
                <w:szCs w:val="22"/>
                <w:lang w:val="en-US" w:eastAsia="en-US" w:bidi="ar-SA"/>
              </w:rPr>
              <w:t>盖章：</w:t>
            </w:r>
          </w:p>
        </w:tc>
        <w:tc>
          <w:tcPr>
            <w:tcW w:w="3444" w:type="dxa"/>
            <w:gridSpan w:val="2"/>
            <w:shd w:val="clear" w:color="auto" w:fill="auto"/>
            <w:vAlign w:val="center"/>
          </w:tcPr>
          <w:p w14:paraId="5DC551B7">
            <w:pPr>
              <w:spacing w:after="0" w:line="240" w:lineRule="auto"/>
              <w:jc w:val="both"/>
              <w:rPr>
                <w:rFonts w:ascii="宋体" w:hAnsi="宋体" w:eastAsia="宋体" w:cstheme="minorBidi"/>
                <w:sz w:val="24"/>
                <w:szCs w:val="22"/>
                <w:lang w:val="en-US" w:eastAsia="en-US" w:bidi="ar-SA"/>
              </w:rPr>
            </w:pPr>
            <w:r>
              <w:rPr>
                <w:rFonts w:ascii="宋体" w:hAnsi="宋体" w:eastAsia="宋体"/>
                <w:sz w:val="22"/>
              </w:rPr>
              <w:t>日期：    年  月  日</w:t>
            </w:r>
          </w:p>
        </w:tc>
      </w:tr>
      <w:bookmarkEnd w:id="0"/>
    </w:tbl>
    <w:p w14:paraId="03C01E17">
      <w:pPr>
        <w:spacing w:line="240" w:lineRule="auto"/>
        <w:jc w:val="right"/>
        <w:rPr>
          <w:sz w:val="24"/>
        </w:rPr>
      </w:pPr>
    </w:p>
    <w:p w14:paraId="0E2C22F7">
      <w:pPr>
        <w:spacing w:line="240" w:lineRule="auto"/>
        <w:jc w:val="right"/>
        <w:rPr>
          <w:sz w:val="24"/>
        </w:rPr>
      </w:pPr>
      <w:r>
        <w:rPr>
          <w:sz w:val="24"/>
        </w:rPr>
        <w:t>填表时间：       年    月    日</w:t>
      </w:r>
    </w:p>
    <w:p w14:paraId="07D45972">
      <w:pPr>
        <w:spacing w:line="240" w:lineRule="auto"/>
        <w:jc w:val="both"/>
        <w:rPr>
          <w:rFonts w:hint="eastAsia" w:ascii="Segoe UI Emoji" w:hAnsi="Segoe UI Emoji" w:eastAsia="宋体" w:cs="Segoe UI Emoji"/>
          <w:i w:val="0"/>
          <w:iCs w:val="0"/>
          <w:caps w:val="0"/>
          <w:spacing w:val="0"/>
          <w:sz w:val="24"/>
          <w:szCs w:val="24"/>
          <w:lang w:val="en-US" w:eastAsia="zh-CN"/>
        </w:rPr>
      </w:pPr>
      <w:r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  <w:t>备注</w:t>
      </w:r>
      <w:r>
        <w:rPr>
          <w:rFonts w:hint="eastAsia" w:ascii="Segoe UI Emoji" w:hAnsi="Segoe UI Emoji" w:cs="Segoe UI Emoji"/>
          <w:i w:val="0"/>
          <w:iCs w:val="0"/>
          <w:caps w:val="0"/>
          <w:spacing w:val="0"/>
          <w:sz w:val="24"/>
          <w:szCs w:val="24"/>
          <w:lang w:val="en-US" w:eastAsia="zh-CN"/>
        </w:rPr>
        <w:t>:</w:t>
      </w:r>
    </w:p>
    <w:p w14:paraId="4A33382B">
      <w:pPr>
        <w:spacing w:line="240" w:lineRule="auto"/>
        <w:jc w:val="both"/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Segoe UI Emoji" w:hAnsi="Segoe UI Emoji" w:cs="Segoe UI Emoji"/>
          <w:i w:val="0"/>
          <w:iCs w:val="0"/>
          <w:caps w:val="0"/>
          <w:spacing w:val="0"/>
          <w:sz w:val="24"/>
          <w:szCs w:val="24"/>
          <w:lang w:val="en-US" w:eastAsia="zh-CN"/>
        </w:rPr>
        <w:t>1.</w:t>
      </w:r>
      <w:r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  <w:t>本表一式三份，教师个人、所在院系、教务处各留存一份，存档备查；</w:t>
      </w:r>
    </w:p>
    <w:p w14:paraId="1CCAB4F7">
      <w:pPr>
        <w:numPr>
          <w:ilvl w:val="0"/>
          <w:numId w:val="0"/>
        </w:numPr>
        <w:spacing w:line="240" w:lineRule="auto"/>
        <w:jc w:val="both"/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Segoe UI Emoji" w:hAnsi="Segoe UI Emoji" w:cs="Segoe UI Emoji"/>
          <w:i w:val="0"/>
          <w:iCs w:val="0"/>
          <w:caps w:val="0"/>
          <w:spacing w:val="0"/>
          <w:sz w:val="24"/>
          <w:szCs w:val="24"/>
          <w:lang w:val="en-US" w:eastAsia="zh-CN"/>
        </w:rPr>
        <w:t>2.</w:t>
      </w:r>
      <w:r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  <w:t>申报时需附出版社参编邀请函、编写大纲、拟编写章节初稿等佐证材料；</w:t>
      </w:r>
    </w:p>
    <w:p w14:paraId="07EDAA14">
      <w:pPr>
        <w:numPr>
          <w:ilvl w:val="0"/>
          <w:numId w:val="0"/>
        </w:numPr>
        <w:spacing w:line="240" w:lineRule="auto"/>
        <w:ind w:leftChars="0"/>
        <w:jc w:val="both"/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Segoe UI Emoji" w:hAnsi="Segoe UI Emoji" w:cs="Segoe UI Emoji"/>
          <w:i w:val="0"/>
          <w:iCs w:val="0"/>
          <w:caps w:val="0"/>
          <w:spacing w:val="0"/>
          <w:sz w:val="24"/>
          <w:szCs w:val="24"/>
          <w:lang w:val="en-US" w:eastAsia="zh-CN"/>
        </w:rPr>
        <w:t>3.</w:t>
      </w:r>
      <w:r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  <w:t>教材正式出版后，需及时将ISBN书号、样书复印件报送教务处备案；</w:t>
      </w:r>
    </w:p>
    <w:p w14:paraId="469E0995">
      <w:pPr>
        <w:numPr>
          <w:ilvl w:val="0"/>
          <w:numId w:val="0"/>
        </w:numPr>
        <w:spacing w:line="240" w:lineRule="auto"/>
        <w:ind w:leftChars="0"/>
        <w:jc w:val="both"/>
        <w:rPr>
          <w:sz w:val="24"/>
        </w:rPr>
      </w:pPr>
      <w:r>
        <w:rPr>
          <w:rFonts w:hint="eastAsia" w:ascii="Segoe UI Emoji" w:hAnsi="Segoe UI Emoji" w:cs="Segoe UI Emoji"/>
          <w:i w:val="0"/>
          <w:iCs w:val="0"/>
          <w:caps w:val="0"/>
          <w:spacing w:val="0"/>
          <w:sz w:val="24"/>
          <w:szCs w:val="24"/>
          <w:lang w:val="en-US" w:eastAsia="zh-CN"/>
        </w:rPr>
        <w:t>4.</w:t>
      </w:r>
      <w:r>
        <w:rPr>
          <w:rFonts w:ascii="Segoe UI Emoji" w:hAnsi="Segoe UI Emoji" w:eastAsia="Segoe UI Emoji" w:cs="Segoe UI Emoji"/>
          <w:i w:val="0"/>
          <w:iCs w:val="0"/>
          <w:caps w:val="0"/>
          <w:spacing w:val="0"/>
          <w:sz w:val="24"/>
          <w:szCs w:val="24"/>
        </w:rPr>
        <w:t>所有填写内容真实有效，如有虚假，自行承担相关责任。</w:t>
      </w:r>
    </w:p>
    <w:p w14:paraId="43E08A9C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A794943"/>
    <w:rsid w:val="4908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895</Words>
  <Characters>905</Characters>
  <Lines>0</Lines>
  <Paragraphs>0</Paragraphs>
  <TotalTime>1</TotalTime>
  <ScaleCrop>false</ScaleCrop>
  <LinksUpToDate>false</LinksUpToDate>
  <CharactersWithSpaces>1041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皖皖</cp:lastModifiedBy>
  <dcterms:modified xsi:type="dcterms:W3CDTF">2026-06-16T08:05:08Z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eyJoZGlkIjoiZTI3OGRhNjdiMWVkYjk4YmJmZmUxOWNhNThmZDUyMTMiLCJ1c2VySWQiOiIyNTI2ODgwMzIifQ==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D596ADDB9E284506A11A30FAA7BB9D43_13</vt:lpwstr>
  </property>
</Properties>
</file>